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611211" w14:paraId="108187BB" w14:textId="77777777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54CE7C40" w14:textId="7584E7C6" w:rsidR="00611211" w:rsidRDefault="00000000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sz w:val="64"/>
              </w:rPr>
              <w:t>3</w:t>
            </w:r>
            <w:r w:rsidR="000D32EC">
              <w:rPr>
                <w:rFonts w:eastAsiaTheme="minorEastAsia" w:hint="eastAsia"/>
                <w:sz w:val="64"/>
                <w:lang w:eastAsia="zh-CN"/>
              </w:rPr>
              <w:t>8</w:t>
            </w:r>
            <w:r>
              <w:rPr>
                <w:sz w:val="64"/>
              </w:rPr>
              <w:t>.5</w:t>
            </w:r>
            <w:r w:rsidR="000D32EC">
              <w:rPr>
                <w:rFonts w:eastAsiaTheme="minorEastAsia" w:hint="eastAsia"/>
                <w:sz w:val="64"/>
                <w:lang w:eastAsia="zh-CN"/>
              </w:rPr>
              <w:t>91</w:t>
            </w:r>
            <w:r>
              <w:rPr>
                <w:sz w:val="64"/>
              </w:rPr>
              <w:t>-</w:t>
            </w:r>
            <w:bookmarkEnd w:id="2"/>
            <w:r w:rsidR="000D32EC">
              <w:rPr>
                <w:rFonts w:eastAsiaTheme="minorEastAsia" w:hint="eastAsia"/>
                <w:sz w:val="64"/>
                <w:lang w:eastAsia="zh-CN"/>
              </w:rPr>
              <w:t>3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t>0.</w:t>
            </w:r>
            <w:r w:rsidR="00B67D47">
              <w:rPr>
                <w:rFonts w:eastAsiaTheme="minorEastAsia" w:hint="eastAsia"/>
                <w:lang w:eastAsia="zh-CN"/>
              </w:rPr>
              <w:t>0</w:t>
            </w:r>
            <w:r>
              <w:t>.</w:t>
            </w:r>
            <w:bookmarkEnd w:id="3"/>
            <w:r w:rsidR="00B67D47">
              <w:rPr>
                <w:rFonts w:eastAsiaTheme="minorEastAsia" w:hint="eastAsia"/>
                <w:lang w:eastAsia="zh-CN"/>
              </w:rPr>
              <w:t>1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>
              <w:rPr>
                <w:sz w:val="32"/>
              </w:rPr>
              <w:t>202</w:t>
            </w:r>
            <w:r w:rsidR="000D32EC">
              <w:rPr>
                <w:rFonts w:eastAsiaTheme="minorEastAsia" w:hint="eastAsia"/>
                <w:sz w:val="32"/>
                <w:lang w:eastAsia="zh-CN"/>
              </w:rPr>
              <w:t>6</w:t>
            </w:r>
            <w:r>
              <w:rPr>
                <w:sz w:val="32"/>
              </w:rPr>
              <w:t>-</w:t>
            </w:r>
            <w:bookmarkEnd w:id="4"/>
            <w:r>
              <w:rPr>
                <w:sz w:val="32"/>
                <w:lang w:val="en-US"/>
              </w:rPr>
              <w:t>03</w:t>
            </w:r>
            <w:r>
              <w:rPr>
                <w:sz w:val="32"/>
              </w:rPr>
              <w:t>)</w:t>
            </w:r>
          </w:p>
        </w:tc>
      </w:tr>
      <w:tr w:rsidR="00611211" w14:paraId="54B821D7" w14:textId="77777777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440DAAA" w14:textId="77777777" w:rsidR="00611211" w:rsidRDefault="00000000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57117B68" w14:textId="77777777" w:rsidR="00611211" w:rsidRDefault="00000000">
            <w:pPr>
              <w:pStyle w:val="Guidance"/>
            </w:pPr>
            <w:r>
              <w:br/>
            </w:r>
            <w:r>
              <w:br/>
            </w:r>
          </w:p>
        </w:tc>
      </w:tr>
      <w:tr w:rsidR="00611211" w14:paraId="0D8DC7BB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6F725E0" w14:textId="77777777" w:rsidR="00611211" w:rsidRDefault="00000000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4274C403" w14:textId="77777777" w:rsidR="00611211" w:rsidRDefault="00000000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6" w:name="specTitle"/>
            <w:r>
              <w:t>Radio Access Network;</w:t>
            </w:r>
          </w:p>
          <w:p w14:paraId="1490856D" w14:textId="44104036" w:rsidR="00611211" w:rsidRDefault="00C41353">
            <w:pPr>
              <w:pStyle w:val="ZT"/>
              <w:framePr w:wrap="auto" w:hAnchor="text" w:yAlign="inline"/>
            </w:pPr>
            <w:r>
              <w:rPr>
                <w:rFonts w:eastAsiaTheme="minorEastAsia" w:hint="eastAsia"/>
                <w:lang w:eastAsia="zh-CN"/>
              </w:rPr>
              <w:t>5GS</w:t>
            </w:r>
            <w:r>
              <w:t>;</w:t>
            </w:r>
          </w:p>
          <w:p w14:paraId="075B7461" w14:textId="422F3BF3" w:rsidR="00611211" w:rsidRDefault="00C41353">
            <w:pPr>
              <w:pStyle w:val="ZT"/>
              <w:framePr w:wrap="auto" w:hAnchor="text" w:yAlign="inline"/>
            </w:pPr>
            <w:r w:rsidRPr="00C41353">
              <w:t>Ambient IoT device conformance specification</w:t>
            </w:r>
            <w:r>
              <w:t>;</w:t>
            </w:r>
          </w:p>
          <w:p w14:paraId="53C67C6A" w14:textId="0B4DED9F" w:rsidR="00611211" w:rsidRDefault="00C41353">
            <w:pPr>
              <w:pStyle w:val="ZT"/>
              <w:framePr w:wrap="auto" w:hAnchor="text" w:yAlign="inline"/>
            </w:pPr>
            <w:r w:rsidRPr="00C41353">
              <w:t>Part 3: Protocol</w:t>
            </w:r>
          </w:p>
          <w:bookmarkEnd w:id="6"/>
          <w:p w14:paraId="009FCD25" w14:textId="5051F895" w:rsidR="00611211" w:rsidRPr="001937AF" w:rsidRDefault="00000000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  <w:lang w:eastAsia="zh-CN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7" w:name="specRelease"/>
            <w:r>
              <w:rPr>
                <w:rStyle w:val="ZGSM"/>
              </w:rPr>
              <w:t>1</w:t>
            </w:r>
            <w:bookmarkEnd w:id="7"/>
            <w:r w:rsidR="00C41353">
              <w:rPr>
                <w:rStyle w:val="ZGSM"/>
                <w:rFonts w:eastAsiaTheme="minorEastAsia" w:hint="eastAsia"/>
                <w:lang w:eastAsia="zh-CN"/>
              </w:rPr>
              <w:t>9</w:t>
            </w:r>
            <w:r>
              <w:t>)</w:t>
            </w:r>
          </w:p>
        </w:tc>
      </w:tr>
      <w:tr w:rsidR="00611211" w14:paraId="4E40C5D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133408C2" w14:textId="77777777" w:rsidR="00611211" w:rsidRDefault="00000000">
            <w:pPr>
              <w:pStyle w:val="TAR"/>
            </w:pPr>
            <w:r>
              <w:tab/>
            </w:r>
          </w:p>
        </w:tc>
      </w:tr>
      <w:bookmarkStart w:id="8" w:name="_MON_1710316271"/>
      <w:bookmarkEnd w:id="8"/>
      <w:tr w:rsidR="00611211" w14:paraId="0FE679E3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F1C220" w14:textId="77777777" w:rsidR="00611211" w:rsidRDefault="00000000">
            <w:pPr>
              <w:pStyle w:val="TAL"/>
            </w:pPr>
            <w:r>
              <w:object w:dxaOrig="1915" w:dyaOrig="1304" w14:anchorId="30B639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7pt;height:64.9pt" o:ole="">
                  <v:imagedata r:id="rId10" o:title=""/>
                </v:shape>
                <o:OLEObject Type="Embed" ProgID="Word.Picture.8" ShapeID="_x0000_i1025" DrawAspect="Content" ObjectID="_1831220624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B103AA" w14:textId="77777777" w:rsidR="00611211" w:rsidRDefault="00000000">
            <w:pPr>
              <w:pStyle w:val="TAR"/>
            </w:pPr>
            <w:r>
              <w:object w:dxaOrig="2568" w:dyaOrig="1494" w14:anchorId="59D425E4">
                <v:shape id="_x0000_i1026" type="#_x0000_t75" style="width:128.6pt;height:74.5pt" o:ole="">
                  <v:imagedata r:id="rId12" o:title=""/>
                </v:shape>
                <o:OLEObject Type="Embed" ProgID="Word.Picture.8" ShapeID="_x0000_i1026" DrawAspect="Content" ObjectID="_1831220625" r:id="rId13"/>
              </w:object>
            </w:r>
          </w:p>
        </w:tc>
      </w:tr>
      <w:tr w:rsidR="00611211" w14:paraId="53B495B2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7DEA6E0" w14:textId="77777777" w:rsidR="00611211" w:rsidRDefault="00611211">
            <w:pPr>
              <w:pStyle w:val="TAL"/>
            </w:pPr>
            <w:bookmarkStart w:id="9" w:name="_Hlk99699974"/>
            <w:bookmarkEnd w:id="9"/>
          </w:p>
        </w:tc>
      </w:tr>
      <w:tr w:rsidR="00611211" w14:paraId="102083E3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51DFC1F4" w14:textId="77777777" w:rsidR="00611211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4A705190" w14:textId="77777777" w:rsidR="00611211" w:rsidRDefault="00611211">
      <w:pPr>
        <w:sectPr w:rsidR="00611211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10" w:name="_MON_1684549432"/>
      <w:bookmarkEnd w:id="0"/>
      <w:bookmarkEnd w:id="10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611211" w14:paraId="60B9EF45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1F5E0B2" w14:textId="77777777" w:rsidR="00611211" w:rsidRDefault="00611211">
            <w:pPr>
              <w:pStyle w:val="Guidance"/>
            </w:pPr>
            <w:bookmarkStart w:id="11" w:name="page2"/>
          </w:p>
        </w:tc>
      </w:tr>
      <w:tr w:rsidR="00611211" w14:paraId="267858A3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81D0567" w14:textId="77777777" w:rsidR="00611211" w:rsidRDefault="0000000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6C652A5D" w14:textId="77777777" w:rsidR="00611211" w:rsidRDefault="0000000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00172BD9" w14:textId="77777777" w:rsidR="00611211" w:rsidRDefault="0061121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3F9D344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722A8A5A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50AA476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4541DC1" w14:textId="77777777" w:rsidR="00611211" w:rsidRDefault="0000000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0A065B9E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30F58275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559A95F9" w14:textId="77777777" w:rsidR="00611211" w:rsidRDefault="00611211"/>
        </w:tc>
      </w:tr>
      <w:tr w:rsidR="00611211" w14:paraId="3E795A32" w14:textId="77777777">
        <w:tc>
          <w:tcPr>
            <w:tcW w:w="10423" w:type="dxa"/>
            <w:shd w:val="clear" w:color="auto" w:fill="auto"/>
            <w:vAlign w:val="bottom"/>
          </w:tcPr>
          <w:p w14:paraId="71ED1D42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3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30886816" w14:textId="77777777" w:rsidR="00611211" w:rsidRDefault="00000000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14:paraId="7C0DD840" w14:textId="77777777" w:rsidR="00611211" w:rsidRDefault="00611211">
            <w:pPr>
              <w:pStyle w:val="FP"/>
              <w:jc w:val="center"/>
            </w:pPr>
          </w:p>
          <w:p w14:paraId="3A2DFB4C" w14:textId="77777777" w:rsidR="00611211" w:rsidRDefault="0000000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4" w:name="copyrightDate"/>
            <w:r>
              <w:rPr>
                <w:sz w:val="18"/>
              </w:rPr>
              <w:t>2022</w:t>
            </w:r>
            <w:bookmarkEnd w:id="14"/>
            <w:r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110E69C1" w14:textId="77777777" w:rsidR="00611211" w:rsidRDefault="0000000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70FBCE1A" w14:textId="77777777" w:rsidR="00611211" w:rsidRDefault="00611211">
            <w:pPr>
              <w:pStyle w:val="FP"/>
              <w:rPr>
                <w:sz w:val="18"/>
              </w:rPr>
            </w:pPr>
          </w:p>
          <w:p w14:paraId="071EB61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403CEA9F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 xml:space="preserve">3GPP™ is a Trade Mark of ETSI registered for the benefit of its </w:t>
            </w:r>
            <w:proofErr w:type="gramStart"/>
            <w:r>
              <w:rPr>
                <w:sz w:val="18"/>
              </w:rPr>
              <w:t>Members</w:t>
            </w:r>
            <w:proofErr w:type="gramEnd"/>
            <w:r>
              <w:rPr>
                <w:sz w:val="18"/>
              </w:rPr>
              <w:t xml:space="preserve">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C01B42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3"/>
          </w:p>
          <w:p w14:paraId="6869D0BA" w14:textId="77777777" w:rsidR="00611211" w:rsidRDefault="00611211"/>
        </w:tc>
      </w:tr>
      <w:bookmarkEnd w:id="11"/>
    </w:tbl>
    <w:p w14:paraId="5085F5D9" w14:textId="77777777" w:rsidR="00611211" w:rsidRDefault="00000000">
      <w:pPr>
        <w:pStyle w:val="TT"/>
      </w:pPr>
      <w:r>
        <w:br w:type="page"/>
      </w:r>
      <w:bookmarkStart w:id="16" w:name="tableOfContents"/>
      <w:bookmarkEnd w:id="16"/>
      <w:r>
        <w:lastRenderedPageBreak/>
        <w:t>Contents</w:t>
      </w:r>
    </w:p>
    <w:p w14:paraId="3F279B89" w14:textId="64ADDEDD" w:rsidR="00003012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03012">
        <w:rPr>
          <w:rFonts w:hint="eastAsia"/>
          <w:noProof/>
        </w:rPr>
        <w:t>Foreword</w:t>
      </w:r>
      <w:r w:rsidR="00003012">
        <w:rPr>
          <w:rFonts w:hint="eastAsia"/>
          <w:noProof/>
        </w:rPr>
        <w:tab/>
      </w:r>
      <w:r w:rsidR="00003012">
        <w:rPr>
          <w:rFonts w:hint="eastAsia"/>
          <w:noProof/>
        </w:rPr>
        <w:fldChar w:fldCharType="begin"/>
      </w:r>
      <w:r w:rsidR="00003012">
        <w:rPr>
          <w:rFonts w:hint="eastAsia"/>
          <w:noProof/>
        </w:rPr>
        <w:instrText xml:space="preserve"> </w:instrText>
      </w:r>
      <w:r w:rsidR="00003012">
        <w:rPr>
          <w:noProof/>
        </w:rPr>
        <w:instrText>PAGEREF _Toc220597628 \h</w:instrText>
      </w:r>
      <w:r w:rsidR="00003012">
        <w:rPr>
          <w:rFonts w:hint="eastAsia"/>
          <w:noProof/>
        </w:rPr>
        <w:instrText xml:space="preserve"> </w:instrText>
      </w:r>
      <w:r w:rsidR="00003012">
        <w:rPr>
          <w:rFonts w:hint="eastAsia"/>
          <w:noProof/>
        </w:rPr>
      </w:r>
      <w:r w:rsidR="00003012">
        <w:rPr>
          <w:rFonts w:hint="eastAsia"/>
          <w:noProof/>
        </w:rPr>
        <w:fldChar w:fldCharType="separate"/>
      </w:r>
      <w:r w:rsidR="00003012">
        <w:rPr>
          <w:noProof/>
        </w:rPr>
        <w:t>4</w:t>
      </w:r>
      <w:r w:rsidR="00003012">
        <w:rPr>
          <w:rFonts w:hint="eastAsia"/>
          <w:noProof/>
        </w:rPr>
        <w:fldChar w:fldCharType="end"/>
      </w:r>
    </w:p>
    <w:p w14:paraId="6D86B314" w14:textId="29A51D60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_Toc220597629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390FE13" w14:textId="2AB665D0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C7009D3" w14:textId="73D39002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135C537" w14:textId="6D9C02D5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Definitions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6DB6F21" w14:textId="44B5254A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Symbols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B42F58B" w14:textId="6C2E1AEA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2D2AF73" w14:textId="1850BCDE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Overview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7A197B9" w14:textId="1425F939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Test methodology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7D465431" w14:textId="3530BDB4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Implicit testing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E18E0A7" w14:textId="7E60C6C2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Repetition of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B6F1C17" w14:textId="04F01145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Handling of differences between conformance requirements in different releases of core specifications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0958BC1" w14:textId="7184B7C8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conditions, generic and test procedures, 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41F2615" w14:textId="5BB9D231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A04CB98" w14:textId="13B37CB8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and test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5036981" w14:textId="01D528F3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EF320D3" w14:textId="4CEEC0B4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Layer 2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03F29E1" w14:textId="378537B8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Inventory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2364D85" w14:textId="10414EC1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Command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848A44F" w14:textId="3C99D6CE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831B15">
        <w:rPr>
          <w:rFonts w:cs="v5.0.0" w:hint="eastAsia"/>
          <w:noProof/>
        </w:rPr>
        <w:t>6.3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cs="v5.0.0" w:hint="eastAsia"/>
          <w:noProof/>
        </w:rPr>
        <w:t>Transport size selection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5D44D5D" w14:textId="25EF079B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NAS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CA8AC98" w14:textId="1420959F" w:rsidR="00003012" w:rsidRDefault="0000301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831B15">
        <w:rPr>
          <w:rFonts w:eastAsiaTheme="minorEastAsia" w:hint="eastAsia"/>
          <w:noProof/>
          <w:lang w:eastAsia="zh-CN"/>
        </w:rPr>
        <w:t>A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4429F40" w14:textId="4DF22BD1" w:rsidR="00611211" w:rsidRDefault="00000000">
      <w:r>
        <w:fldChar w:fldCharType="end"/>
      </w:r>
    </w:p>
    <w:p w14:paraId="6AE44A44" w14:textId="77777777" w:rsidR="00611211" w:rsidRDefault="00000000">
      <w:pPr>
        <w:pStyle w:val="Guidance"/>
      </w:pPr>
      <w:r>
        <w:br w:type="page"/>
      </w:r>
    </w:p>
    <w:p w14:paraId="530201BF" w14:textId="77777777" w:rsidR="00611211" w:rsidRDefault="00000000">
      <w:pPr>
        <w:pStyle w:val="1"/>
      </w:pPr>
      <w:bookmarkStart w:id="17" w:name="foreword"/>
      <w:bookmarkStart w:id="18" w:name="_Toc220597628"/>
      <w:bookmarkEnd w:id="17"/>
      <w:r>
        <w:lastRenderedPageBreak/>
        <w:t>Foreword</w:t>
      </w:r>
      <w:bookmarkEnd w:id="18"/>
    </w:p>
    <w:p w14:paraId="0F09DDB9" w14:textId="77777777" w:rsidR="00611211" w:rsidRDefault="00611211"/>
    <w:p w14:paraId="727DEF7A" w14:textId="77777777" w:rsidR="00611211" w:rsidRDefault="00611211">
      <w:pPr>
        <w:rPr>
          <w:bCs/>
        </w:rPr>
      </w:pPr>
    </w:p>
    <w:p w14:paraId="64590F02" w14:textId="77777777" w:rsidR="00611211" w:rsidRDefault="00000000">
      <w:pPr>
        <w:pStyle w:val="1"/>
      </w:pPr>
      <w:r>
        <w:br w:type="page"/>
      </w:r>
      <w:bookmarkStart w:id="19" w:name="scope"/>
      <w:bookmarkStart w:id="20" w:name="_Toc52897704"/>
      <w:bookmarkStart w:id="21" w:name="_Toc35977644"/>
      <w:bookmarkStart w:id="22" w:name="_Toc84701294"/>
      <w:bookmarkStart w:id="23" w:name="_Toc27405225"/>
      <w:bookmarkStart w:id="24" w:name="_Toc44004111"/>
      <w:bookmarkStart w:id="25" w:name="_Toc52895535"/>
      <w:bookmarkStart w:id="26" w:name="_Toc52900344"/>
      <w:bookmarkStart w:id="27" w:name="_Toc58510832"/>
      <w:bookmarkStart w:id="28" w:name="_Toc76903328"/>
      <w:bookmarkStart w:id="29" w:name="_Toc91243514"/>
      <w:bookmarkStart w:id="30" w:name="_Toc220597629"/>
      <w:bookmarkEnd w:id="19"/>
      <w:r>
        <w:lastRenderedPageBreak/>
        <w:t>1</w:t>
      </w:r>
      <w:r>
        <w:tab/>
        <w:t>Scope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A1AAF3" w14:textId="77777777" w:rsidR="00611211" w:rsidRDefault="00611211">
      <w:pPr>
        <w:rPr>
          <w:lang w:val="en-US"/>
        </w:rPr>
      </w:pPr>
    </w:p>
    <w:p w14:paraId="20280359" w14:textId="77777777" w:rsidR="00611211" w:rsidRDefault="00000000">
      <w:pPr>
        <w:pStyle w:val="1"/>
      </w:pPr>
      <w:bookmarkStart w:id="31" w:name="references"/>
      <w:bookmarkStart w:id="32" w:name="_Toc220597630"/>
      <w:bookmarkEnd w:id="31"/>
      <w:r>
        <w:t>2</w:t>
      </w:r>
      <w:r>
        <w:tab/>
        <w:t>References</w:t>
      </w:r>
      <w:bookmarkEnd w:id="32"/>
    </w:p>
    <w:p w14:paraId="3A15235B" w14:textId="77777777" w:rsidR="00611211" w:rsidRDefault="00611211">
      <w:pPr>
        <w:rPr>
          <w:lang w:val="en-US"/>
        </w:rPr>
      </w:pPr>
    </w:p>
    <w:p w14:paraId="57FA3279" w14:textId="43F663D4" w:rsidR="00611211" w:rsidRDefault="00000000">
      <w:pPr>
        <w:pStyle w:val="1"/>
      </w:pPr>
      <w:bookmarkStart w:id="33" w:name="definitions"/>
      <w:bookmarkStart w:id="34" w:name="_Toc220597631"/>
      <w:bookmarkEnd w:id="33"/>
      <w:r>
        <w:t>3</w:t>
      </w:r>
      <w:r>
        <w:tab/>
        <w:t>Definitions, symbols and abbreviations</w:t>
      </w:r>
      <w:bookmarkEnd w:id="34"/>
    </w:p>
    <w:p w14:paraId="346F32AF" w14:textId="19B1CB88" w:rsidR="00611211" w:rsidRPr="007B6B89" w:rsidRDefault="00000000">
      <w:pPr>
        <w:pStyle w:val="21"/>
        <w:rPr>
          <w:rFonts w:eastAsiaTheme="minorEastAsia"/>
          <w:lang w:eastAsia="zh-CN"/>
        </w:rPr>
      </w:pPr>
      <w:bookmarkStart w:id="35" w:name="_Toc220597632"/>
      <w:r>
        <w:t>3.1</w:t>
      </w:r>
      <w:r>
        <w:tab/>
      </w:r>
      <w:r w:rsidR="007B6B89">
        <w:rPr>
          <w:rFonts w:eastAsiaTheme="minorEastAsia" w:hint="eastAsia"/>
          <w:lang w:eastAsia="zh-CN"/>
        </w:rPr>
        <w:t>Definitions</w:t>
      </w:r>
      <w:bookmarkEnd w:id="35"/>
    </w:p>
    <w:p w14:paraId="28F83E8A" w14:textId="77777777" w:rsidR="00611211" w:rsidRDefault="00611211"/>
    <w:p w14:paraId="5683FB3D" w14:textId="77777777" w:rsidR="00611211" w:rsidRDefault="00000000">
      <w:pPr>
        <w:pStyle w:val="21"/>
      </w:pPr>
      <w:bookmarkStart w:id="36" w:name="_Toc220597633"/>
      <w:r>
        <w:t>3.2</w:t>
      </w:r>
      <w:r>
        <w:tab/>
        <w:t>Symbols</w:t>
      </w:r>
      <w:bookmarkEnd w:id="36"/>
    </w:p>
    <w:p w14:paraId="204A3B76" w14:textId="77777777" w:rsidR="00611211" w:rsidRDefault="00611211"/>
    <w:p w14:paraId="5AD7F1B6" w14:textId="77777777" w:rsidR="00611211" w:rsidRDefault="00000000">
      <w:pPr>
        <w:pStyle w:val="21"/>
      </w:pPr>
      <w:bookmarkStart w:id="37" w:name="_Toc220597634"/>
      <w:r>
        <w:t>3.3</w:t>
      </w:r>
      <w:r>
        <w:tab/>
        <w:t>Abbreviations</w:t>
      </w:r>
      <w:bookmarkEnd w:id="37"/>
    </w:p>
    <w:p w14:paraId="2960B6C6" w14:textId="77777777" w:rsidR="00611211" w:rsidRDefault="00611211"/>
    <w:p w14:paraId="7E5093BB" w14:textId="425B7BDC" w:rsidR="00611211" w:rsidRPr="00454578" w:rsidRDefault="00000000">
      <w:pPr>
        <w:pStyle w:val="1"/>
        <w:rPr>
          <w:rFonts w:eastAsiaTheme="minorEastAsia"/>
          <w:lang w:eastAsia="zh-CN"/>
        </w:rPr>
      </w:pPr>
      <w:bookmarkStart w:id="38" w:name="clause4"/>
      <w:bookmarkStart w:id="39" w:name="_Toc220597635"/>
      <w:bookmarkEnd w:id="38"/>
      <w:r>
        <w:t>4</w:t>
      </w:r>
      <w:r>
        <w:tab/>
      </w:r>
      <w:r w:rsidR="00454578">
        <w:rPr>
          <w:rFonts w:eastAsiaTheme="minorEastAsia" w:hint="eastAsia"/>
          <w:lang w:eastAsia="zh-CN"/>
        </w:rPr>
        <w:t>Overview</w:t>
      </w:r>
      <w:bookmarkEnd w:id="39"/>
    </w:p>
    <w:p w14:paraId="744069E9" w14:textId="68EB905A" w:rsidR="00611211" w:rsidRPr="00454578" w:rsidRDefault="00000000">
      <w:pPr>
        <w:pStyle w:val="21"/>
        <w:rPr>
          <w:rFonts w:eastAsiaTheme="minorEastAsia"/>
          <w:lang w:eastAsia="zh-CN"/>
        </w:rPr>
      </w:pPr>
      <w:bookmarkStart w:id="40" w:name="_Toc104205439"/>
      <w:bookmarkStart w:id="41" w:name="_Toc104206646"/>
      <w:bookmarkStart w:id="42" w:name="_Toc104122488"/>
      <w:bookmarkStart w:id="43" w:name="_Toc97562261"/>
      <w:bookmarkStart w:id="44" w:name="_Toc106127528"/>
      <w:bookmarkStart w:id="45" w:name="_Toc104503606"/>
      <w:bookmarkStart w:id="46" w:name="_Toc220597636"/>
      <w:r>
        <w:t>4.1</w:t>
      </w:r>
      <w:r>
        <w:tab/>
      </w:r>
      <w:bookmarkEnd w:id="40"/>
      <w:bookmarkEnd w:id="41"/>
      <w:bookmarkEnd w:id="42"/>
      <w:bookmarkEnd w:id="43"/>
      <w:bookmarkEnd w:id="44"/>
      <w:bookmarkEnd w:id="45"/>
      <w:r w:rsidR="00454578">
        <w:rPr>
          <w:rFonts w:eastAsiaTheme="minorEastAsia" w:hint="eastAsia"/>
          <w:lang w:eastAsia="zh-CN"/>
        </w:rPr>
        <w:t>Test methodology</w:t>
      </w:r>
      <w:bookmarkEnd w:id="46"/>
    </w:p>
    <w:p w14:paraId="662C0EF2" w14:textId="77777777" w:rsidR="00611211" w:rsidRDefault="00611211">
      <w:pPr>
        <w:rPr>
          <w:snapToGrid w:val="0"/>
        </w:rPr>
      </w:pPr>
    </w:p>
    <w:p w14:paraId="43464B21" w14:textId="7B513A74" w:rsidR="00611211" w:rsidRDefault="00000000">
      <w:pPr>
        <w:pStyle w:val="21"/>
      </w:pPr>
      <w:bookmarkStart w:id="47" w:name="_Toc104122489"/>
      <w:bookmarkStart w:id="48" w:name="_Toc97562262"/>
      <w:bookmarkStart w:id="49" w:name="_Toc106127529"/>
      <w:bookmarkStart w:id="50" w:name="_Toc104503607"/>
      <w:bookmarkStart w:id="51" w:name="_Toc104206647"/>
      <w:bookmarkStart w:id="52" w:name="_Toc104205440"/>
      <w:bookmarkStart w:id="53" w:name="_Toc220597637"/>
      <w:r>
        <w:t>4.2</w:t>
      </w:r>
      <w:r>
        <w:tab/>
      </w:r>
      <w:bookmarkEnd w:id="47"/>
      <w:bookmarkEnd w:id="48"/>
      <w:bookmarkEnd w:id="49"/>
      <w:bookmarkEnd w:id="50"/>
      <w:bookmarkEnd w:id="51"/>
      <w:bookmarkEnd w:id="52"/>
      <w:r w:rsidR="00454578" w:rsidRPr="00454578">
        <w:t>Implicit testing</w:t>
      </w:r>
      <w:bookmarkEnd w:id="53"/>
    </w:p>
    <w:p w14:paraId="7ABD1C6F" w14:textId="77777777" w:rsidR="00611211" w:rsidRDefault="00611211"/>
    <w:p w14:paraId="43F8BA4C" w14:textId="31493650" w:rsidR="00611211" w:rsidRDefault="00000000">
      <w:pPr>
        <w:pStyle w:val="21"/>
      </w:pPr>
      <w:bookmarkStart w:id="54" w:name="_Toc104122490"/>
      <w:bookmarkStart w:id="55" w:name="_Toc104503608"/>
      <w:bookmarkStart w:id="56" w:name="_Toc104206648"/>
      <w:bookmarkStart w:id="57" w:name="_Toc97562263"/>
      <w:bookmarkStart w:id="58" w:name="_Toc104205441"/>
      <w:bookmarkStart w:id="59" w:name="_Toc106127530"/>
      <w:bookmarkStart w:id="60" w:name="_Toc220597638"/>
      <w:r>
        <w:t>4.3</w:t>
      </w:r>
      <w:r>
        <w:tab/>
      </w:r>
      <w:bookmarkEnd w:id="54"/>
      <w:bookmarkEnd w:id="55"/>
      <w:bookmarkEnd w:id="56"/>
      <w:bookmarkEnd w:id="57"/>
      <w:bookmarkEnd w:id="58"/>
      <w:bookmarkEnd w:id="59"/>
      <w:r w:rsidR="00454578" w:rsidRPr="00454578">
        <w:t>Repetition of tests</w:t>
      </w:r>
      <w:bookmarkEnd w:id="60"/>
    </w:p>
    <w:p w14:paraId="380FC5B5" w14:textId="77777777" w:rsidR="00611211" w:rsidRDefault="00611211"/>
    <w:p w14:paraId="50209143" w14:textId="337EFC53" w:rsidR="00611211" w:rsidRDefault="00000000">
      <w:pPr>
        <w:pStyle w:val="21"/>
      </w:pPr>
      <w:bookmarkStart w:id="61" w:name="_Toc106127531"/>
      <w:bookmarkStart w:id="62" w:name="_Toc104503609"/>
      <w:bookmarkStart w:id="63" w:name="_Toc97562264"/>
      <w:bookmarkStart w:id="64" w:name="_Toc104206649"/>
      <w:bookmarkStart w:id="65" w:name="_Toc104122491"/>
      <w:bookmarkStart w:id="66" w:name="_Toc104205442"/>
      <w:bookmarkStart w:id="67" w:name="_Toc220597639"/>
      <w:r>
        <w:t>4.4</w:t>
      </w:r>
      <w:r>
        <w:tab/>
      </w:r>
      <w:bookmarkEnd w:id="61"/>
      <w:bookmarkEnd w:id="62"/>
      <w:bookmarkEnd w:id="63"/>
      <w:bookmarkEnd w:id="64"/>
      <w:bookmarkEnd w:id="65"/>
      <w:bookmarkEnd w:id="66"/>
      <w:r w:rsidR="00454578" w:rsidRPr="00454578">
        <w:t>Handling of differences between conformance requirements in different releases of core specifications</w:t>
      </w:r>
      <w:bookmarkEnd w:id="67"/>
    </w:p>
    <w:p w14:paraId="0C718F62" w14:textId="77777777" w:rsidR="00611211" w:rsidRDefault="00611211">
      <w:pPr>
        <w:rPr>
          <w:color w:val="000000"/>
        </w:rPr>
      </w:pPr>
    </w:p>
    <w:p w14:paraId="7B96667C" w14:textId="550C9F81" w:rsidR="00611211" w:rsidRDefault="00000000">
      <w:pPr>
        <w:pStyle w:val="1"/>
      </w:pPr>
      <w:bookmarkStart w:id="68" w:name="_Toc104122492"/>
      <w:bookmarkStart w:id="69" w:name="_Toc97562265"/>
      <w:bookmarkStart w:id="70" w:name="_Toc104205443"/>
      <w:bookmarkStart w:id="71" w:name="_Toc104503610"/>
      <w:bookmarkStart w:id="72" w:name="_Toc104206650"/>
      <w:bookmarkStart w:id="73" w:name="_Toc106127532"/>
      <w:bookmarkStart w:id="74" w:name="_Toc220597640"/>
      <w:r>
        <w:rPr>
          <w:rFonts w:hint="eastAsia"/>
        </w:rPr>
        <w:lastRenderedPageBreak/>
        <w:t>5</w:t>
      </w:r>
      <w:r>
        <w:tab/>
      </w:r>
      <w:bookmarkEnd w:id="68"/>
      <w:bookmarkEnd w:id="69"/>
      <w:bookmarkEnd w:id="70"/>
      <w:bookmarkEnd w:id="71"/>
      <w:bookmarkEnd w:id="72"/>
      <w:bookmarkEnd w:id="73"/>
      <w:r w:rsidR="00FF391C" w:rsidRPr="00FF391C">
        <w:t>Reference conditions, generic and test procedures, test parameters</w:t>
      </w:r>
      <w:bookmarkEnd w:id="74"/>
    </w:p>
    <w:p w14:paraId="53E6929D" w14:textId="72F47BC9" w:rsidR="00611211" w:rsidRDefault="00000000">
      <w:pPr>
        <w:pStyle w:val="21"/>
      </w:pPr>
      <w:bookmarkStart w:id="75" w:name="_Toc104205444"/>
      <w:bookmarkStart w:id="76" w:name="_Toc104122493"/>
      <w:bookmarkStart w:id="77" w:name="_Toc104206651"/>
      <w:bookmarkStart w:id="78" w:name="_Toc104503611"/>
      <w:bookmarkStart w:id="79" w:name="_Toc106127533"/>
      <w:bookmarkStart w:id="80" w:name="_Toc97562266"/>
      <w:bookmarkStart w:id="81" w:name="_Toc220597641"/>
      <w:r>
        <w:t>5.1</w:t>
      </w:r>
      <w:r>
        <w:tab/>
      </w:r>
      <w:bookmarkEnd w:id="75"/>
      <w:bookmarkEnd w:id="76"/>
      <w:bookmarkEnd w:id="77"/>
      <w:bookmarkEnd w:id="78"/>
      <w:bookmarkEnd w:id="79"/>
      <w:bookmarkEnd w:id="80"/>
      <w:r w:rsidR="00FF391C" w:rsidRPr="00FF391C">
        <w:t>Reference conditions</w:t>
      </w:r>
      <w:bookmarkEnd w:id="81"/>
    </w:p>
    <w:p w14:paraId="4F937CB5" w14:textId="77777777" w:rsidR="00611211" w:rsidRDefault="00611211"/>
    <w:p w14:paraId="68240644" w14:textId="61954D96" w:rsidR="00611211" w:rsidRDefault="00000000">
      <w:pPr>
        <w:pStyle w:val="21"/>
      </w:pPr>
      <w:bookmarkStart w:id="82" w:name="_Toc111062011"/>
      <w:bookmarkStart w:id="83" w:name="_Toc368026195"/>
      <w:bookmarkStart w:id="84" w:name="_Toc121162798"/>
      <w:bookmarkStart w:id="85" w:name="_Toc120570006"/>
      <w:bookmarkStart w:id="86" w:name="_Toc220597642"/>
      <w:bookmarkStart w:id="87" w:name="_Toc60824994"/>
      <w:bookmarkStart w:id="88" w:name="_Toc36226462"/>
      <w:bookmarkStart w:id="89" w:name="_Toc52989881"/>
      <w:bookmarkStart w:id="90" w:name="_Toc90916575"/>
      <w:bookmarkStart w:id="91" w:name="_Toc69309743"/>
      <w:bookmarkStart w:id="92" w:name="_Toc90917331"/>
      <w:bookmarkStart w:id="93" w:name="_Toc90916378"/>
      <w:bookmarkStart w:id="94" w:name="_Toc27477783"/>
      <w:bookmarkStart w:id="95" w:name="_Toc69305891"/>
      <w:bookmarkStart w:id="96" w:name="_Toc76020054"/>
      <w:bookmarkStart w:id="97" w:name="_Toc60823072"/>
      <w:bookmarkStart w:id="98" w:name="_Toc83720524"/>
      <w:bookmarkStart w:id="99" w:name="_Toc44323717"/>
      <w:r>
        <w:t>5.2</w:t>
      </w:r>
      <w:r>
        <w:tab/>
      </w:r>
      <w:bookmarkEnd w:id="82"/>
      <w:bookmarkEnd w:id="83"/>
      <w:bookmarkEnd w:id="84"/>
      <w:bookmarkEnd w:id="85"/>
      <w:r w:rsidR="00FF391C" w:rsidRPr="00FF391C">
        <w:t>Generic and test procedures</w:t>
      </w:r>
      <w:bookmarkEnd w:id="86"/>
    </w:p>
    <w:p w14:paraId="491148BA" w14:textId="77777777" w:rsidR="00611211" w:rsidRDefault="00611211">
      <w:pPr>
        <w:rPr>
          <w:lang w:eastAsia="zh-TW"/>
        </w:rPr>
      </w:pPr>
    </w:p>
    <w:p w14:paraId="7795D57A" w14:textId="685B5701" w:rsidR="00611211" w:rsidRDefault="00000000">
      <w:pPr>
        <w:pStyle w:val="21"/>
      </w:pPr>
      <w:bookmarkStart w:id="100" w:name="_Toc368026198"/>
      <w:bookmarkStart w:id="101" w:name="_Toc111062014"/>
      <w:bookmarkStart w:id="102" w:name="_Toc121162801"/>
      <w:bookmarkStart w:id="103" w:name="_Toc120570009"/>
      <w:bookmarkStart w:id="104" w:name="_Toc220597643"/>
      <w:r>
        <w:t>5.3</w:t>
      </w:r>
      <w:r>
        <w:tab/>
      </w:r>
      <w:bookmarkStart w:id="105" w:name="_Toc368026199"/>
      <w:bookmarkEnd w:id="100"/>
      <w:bookmarkEnd w:id="101"/>
      <w:bookmarkEnd w:id="102"/>
      <w:bookmarkEnd w:id="103"/>
      <w:r w:rsidR="00FF391C" w:rsidRPr="00FF391C">
        <w:t>Test parameters</w:t>
      </w:r>
      <w:bookmarkEnd w:id="104"/>
    </w:p>
    <w:bookmarkEnd w:id="105"/>
    <w:p w14:paraId="101DEC87" w14:textId="77777777" w:rsidR="00611211" w:rsidRDefault="00611211">
      <w:pPr>
        <w:rPr>
          <w:color w:val="2F5496" w:themeColor="accent1" w:themeShade="BF"/>
          <w:lang w:eastAsia="zh-TW"/>
        </w:rPr>
      </w:pPr>
    </w:p>
    <w:p w14:paraId="6707AABE" w14:textId="53F6C916" w:rsidR="00611211" w:rsidRDefault="00000000">
      <w:pPr>
        <w:pStyle w:val="1"/>
      </w:pPr>
      <w:bookmarkStart w:id="106" w:name="_Toc368026212"/>
      <w:bookmarkStart w:id="107" w:name="_Toc121162813"/>
      <w:bookmarkStart w:id="108" w:name="_Toc120570021"/>
      <w:bookmarkStart w:id="109" w:name="_Toc111062025"/>
      <w:bookmarkStart w:id="110" w:name="_Toc220597644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t>6</w:t>
      </w:r>
      <w:r>
        <w:tab/>
      </w:r>
      <w:bookmarkEnd w:id="106"/>
      <w:bookmarkEnd w:id="107"/>
      <w:bookmarkEnd w:id="108"/>
      <w:bookmarkEnd w:id="109"/>
      <w:r w:rsidR="00DA3212" w:rsidRPr="00DA3212">
        <w:t>A-IoT Device – Layer 2</w:t>
      </w:r>
      <w:bookmarkEnd w:id="110"/>
    </w:p>
    <w:p w14:paraId="2C2E219A" w14:textId="7A09BA36" w:rsidR="00611211" w:rsidRDefault="00000000">
      <w:pPr>
        <w:pStyle w:val="21"/>
      </w:pPr>
      <w:bookmarkStart w:id="111" w:name="_Toc121162814"/>
      <w:bookmarkStart w:id="112" w:name="_Toc111062026"/>
      <w:bookmarkStart w:id="113" w:name="_Toc120570022"/>
      <w:bookmarkStart w:id="114" w:name="_Toc368026213"/>
      <w:bookmarkStart w:id="115" w:name="_Toc220597645"/>
      <w:r>
        <w:t>6.1</w:t>
      </w:r>
      <w:r>
        <w:tab/>
      </w:r>
      <w:bookmarkEnd w:id="111"/>
      <w:bookmarkEnd w:id="112"/>
      <w:bookmarkEnd w:id="113"/>
      <w:bookmarkEnd w:id="114"/>
      <w:r w:rsidR="00DA3212" w:rsidRPr="00DA3212">
        <w:t>Inventory</w:t>
      </w:r>
      <w:bookmarkEnd w:id="115"/>
    </w:p>
    <w:p w14:paraId="00CBDDFA" w14:textId="77777777" w:rsidR="00611211" w:rsidRDefault="00611211">
      <w:pPr>
        <w:rPr>
          <w:rFonts w:cs="v5.0.0"/>
          <w:color w:val="000000" w:themeColor="text1"/>
        </w:rPr>
      </w:pPr>
    </w:p>
    <w:p w14:paraId="280F68CF" w14:textId="4704A886" w:rsidR="00611211" w:rsidRDefault="00000000">
      <w:pPr>
        <w:pStyle w:val="21"/>
      </w:pPr>
      <w:bookmarkStart w:id="116" w:name="_Toc111062027"/>
      <w:bookmarkStart w:id="117" w:name="_Toc120570023"/>
      <w:bookmarkStart w:id="118" w:name="_Toc368026214"/>
      <w:bookmarkStart w:id="119" w:name="_Toc121162815"/>
      <w:bookmarkStart w:id="120" w:name="_Toc220597646"/>
      <w:r>
        <w:t>6.2</w:t>
      </w:r>
      <w:r>
        <w:tab/>
      </w:r>
      <w:bookmarkEnd w:id="116"/>
      <w:bookmarkEnd w:id="117"/>
      <w:bookmarkEnd w:id="118"/>
      <w:bookmarkEnd w:id="119"/>
      <w:r w:rsidR="00DA3212" w:rsidRPr="00DA3212">
        <w:t>Command</w:t>
      </w:r>
      <w:bookmarkEnd w:id="120"/>
    </w:p>
    <w:p w14:paraId="7364365C" w14:textId="77777777" w:rsidR="00611211" w:rsidRDefault="00611211"/>
    <w:p w14:paraId="66866AEB" w14:textId="1795FA05" w:rsidR="00611211" w:rsidRDefault="00000000">
      <w:pPr>
        <w:pStyle w:val="21"/>
        <w:rPr>
          <w:rFonts w:cs="v5.0.0"/>
        </w:rPr>
      </w:pPr>
      <w:bookmarkStart w:id="121" w:name="_Toc368026234"/>
      <w:bookmarkStart w:id="122" w:name="_Toc111062039"/>
      <w:bookmarkStart w:id="123" w:name="_Toc121162826"/>
      <w:bookmarkStart w:id="124" w:name="_Toc120570034"/>
      <w:bookmarkStart w:id="125" w:name="_Toc220597647"/>
      <w:r>
        <w:rPr>
          <w:rFonts w:cs="v5.0.0"/>
        </w:rPr>
        <w:t>6.3</w:t>
      </w:r>
      <w:r>
        <w:rPr>
          <w:rFonts w:cs="v5.0.0"/>
        </w:rPr>
        <w:tab/>
      </w:r>
      <w:bookmarkEnd w:id="121"/>
      <w:bookmarkEnd w:id="122"/>
      <w:bookmarkEnd w:id="123"/>
      <w:bookmarkEnd w:id="124"/>
      <w:r w:rsidR="00DA3212" w:rsidRPr="00DA3212">
        <w:rPr>
          <w:rFonts w:cs="v5.0.0"/>
        </w:rPr>
        <w:t>Transport size selection</w:t>
      </w:r>
      <w:bookmarkEnd w:id="125"/>
    </w:p>
    <w:p w14:paraId="4DC0B12E" w14:textId="20421393" w:rsidR="00611211" w:rsidRDefault="00611211"/>
    <w:p w14:paraId="62B9CCBE" w14:textId="77777777" w:rsidR="00611211" w:rsidRDefault="00611211"/>
    <w:p w14:paraId="7FF1E648" w14:textId="51BE2964" w:rsidR="00611211" w:rsidRDefault="00000000" w:rsidP="00CF4FC3">
      <w:pPr>
        <w:pStyle w:val="1"/>
      </w:pPr>
      <w:bookmarkStart w:id="126" w:name="_Toc121162880"/>
      <w:bookmarkStart w:id="127" w:name="_Toc120570088"/>
      <w:bookmarkStart w:id="128" w:name="_Toc368026358"/>
      <w:bookmarkStart w:id="129" w:name="_Toc111062075"/>
      <w:bookmarkStart w:id="130" w:name="_Toc220597648"/>
      <w:r>
        <w:t>7</w:t>
      </w:r>
      <w:r>
        <w:tab/>
      </w:r>
      <w:bookmarkEnd w:id="126"/>
      <w:bookmarkEnd w:id="127"/>
      <w:bookmarkEnd w:id="128"/>
      <w:bookmarkEnd w:id="129"/>
      <w:r w:rsidR="00CF4FC3" w:rsidRPr="00CF4FC3">
        <w:t>A-IoT Device – NAS</w:t>
      </w:r>
      <w:bookmarkEnd w:id="130"/>
    </w:p>
    <w:p w14:paraId="7E1C5CB3" w14:textId="77777777" w:rsidR="00611211" w:rsidRDefault="00611211">
      <w:pPr>
        <w:rPr>
          <w:rFonts w:eastAsiaTheme="minorEastAsia"/>
          <w:lang w:val="en-US" w:eastAsia="zh-CN"/>
        </w:rPr>
      </w:pPr>
    </w:p>
    <w:p w14:paraId="4888FB4D" w14:textId="77777777" w:rsidR="00611211" w:rsidRDefault="00611211"/>
    <w:p w14:paraId="4A1DA252" w14:textId="102083FA" w:rsidR="00611211" w:rsidRDefault="00000000">
      <w:pPr>
        <w:pStyle w:val="8"/>
      </w:pPr>
      <w:bookmarkStart w:id="131" w:name="_Toc120570120"/>
      <w:bookmarkStart w:id="132" w:name="_Toc111062107"/>
      <w:bookmarkStart w:id="133" w:name="_Toc121162912"/>
      <w:bookmarkStart w:id="134" w:name="_Toc220597649"/>
      <w:r>
        <w:t xml:space="preserve">Annex </w:t>
      </w:r>
      <w:r w:rsidR="00565E89">
        <w:rPr>
          <w:rFonts w:eastAsiaTheme="minorEastAsia" w:hint="eastAsia"/>
          <w:lang w:eastAsia="zh-CN"/>
        </w:rPr>
        <w:t>A</w:t>
      </w:r>
      <w:r>
        <w:t xml:space="preserve"> (informative):</w:t>
      </w:r>
      <w:bookmarkEnd w:id="131"/>
      <w:bookmarkEnd w:id="132"/>
      <w:r>
        <w:t xml:space="preserve"> </w:t>
      </w:r>
      <w:bookmarkStart w:id="135" w:name="historyclause"/>
      <w:r>
        <w:t>Change history</w:t>
      </w:r>
      <w:bookmarkEnd w:id="133"/>
      <w:bookmarkEnd w:id="134"/>
    </w:p>
    <w:bookmarkEnd w:id="135"/>
    <w:p w14:paraId="6DE90C76" w14:textId="77777777" w:rsidR="00611211" w:rsidRDefault="0000000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611211" w14:paraId="4F9873A2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090018E" w14:textId="77777777" w:rsidR="00611211" w:rsidRDefault="00000000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611211" w14:paraId="68A454E6" w14:textId="77777777">
        <w:tc>
          <w:tcPr>
            <w:tcW w:w="800" w:type="dxa"/>
            <w:shd w:val="pct10" w:color="auto" w:fill="FFFFFF"/>
          </w:tcPr>
          <w:p w14:paraId="2698FFE5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69DB933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BD6BE87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78583B8C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6BF16976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767BA99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516E3442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BD7960E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611211" w14:paraId="574876AB" w14:textId="77777777">
        <w:tc>
          <w:tcPr>
            <w:tcW w:w="800" w:type="dxa"/>
            <w:shd w:val="solid" w:color="FFFFFF" w:fill="auto"/>
          </w:tcPr>
          <w:p w14:paraId="0359F624" w14:textId="77777777" w:rsidR="00611211" w:rsidRDefault="00000000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sz w:val="16"/>
                <w:szCs w:val="16"/>
                <w:lang w:val="en-US"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-0</w:t>
            </w:r>
            <w:r>
              <w:rPr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901" w:type="dxa"/>
            <w:shd w:val="solid" w:color="FFFFFF" w:fill="auto"/>
          </w:tcPr>
          <w:p w14:paraId="2D447CD9" w14:textId="77777777" w:rsidR="00611211" w:rsidRDefault="00000000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>
              <w:rPr>
                <w:sz w:val="16"/>
                <w:szCs w:val="16"/>
                <w:lang w:val="en-US" w:eastAsia="zh-TW"/>
              </w:rPr>
              <w:t>98</w:t>
            </w:r>
          </w:p>
        </w:tc>
        <w:tc>
          <w:tcPr>
            <w:tcW w:w="1134" w:type="dxa"/>
            <w:shd w:val="solid" w:color="FFFFFF" w:fill="auto"/>
          </w:tcPr>
          <w:p w14:paraId="37766C65" w14:textId="77777777" w:rsidR="00611211" w:rsidRDefault="00000000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sz w:val="16"/>
                <w:szCs w:val="16"/>
                <w:lang w:val="en-US" w:eastAsia="zh-TW"/>
              </w:rPr>
              <w:t>3</w:t>
            </w:r>
            <w:r>
              <w:rPr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5529372E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2936CD68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72E5A0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0DFF29B" w14:textId="77777777" w:rsidR="00611211" w:rsidRDefault="00000000">
            <w:pPr>
              <w:pStyle w:val="TAL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5A6B0916" w14:textId="77777777" w:rsidR="00611211" w:rsidRDefault="00000000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val="en-US" w:eastAsia="zh-TW"/>
              </w:rPr>
              <w:t>1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val="en-US" w:eastAsia="zh-TW"/>
              </w:rPr>
              <w:t>0</w:t>
            </w:r>
          </w:p>
        </w:tc>
      </w:tr>
    </w:tbl>
    <w:p w14:paraId="11FD6A9F" w14:textId="77777777" w:rsidR="00611211" w:rsidRDefault="00611211"/>
    <w:p w14:paraId="41F009D6" w14:textId="77777777" w:rsidR="00611211" w:rsidRDefault="00611211"/>
    <w:sectPr w:rsidR="0061121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9760" w14:textId="77777777" w:rsidR="008D72B6" w:rsidRDefault="008D72B6">
      <w:pPr>
        <w:spacing w:after="0"/>
      </w:pPr>
      <w:r>
        <w:separator/>
      </w:r>
    </w:p>
  </w:endnote>
  <w:endnote w:type="continuationSeparator" w:id="0">
    <w:p w14:paraId="00EF4B73" w14:textId="77777777" w:rsidR="008D72B6" w:rsidRDefault="008D72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6329" w14:textId="77777777" w:rsidR="00611211" w:rsidRDefault="00000000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6638" w14:textId="77777777" w:rsidR="008D72B6" w:rsidRDefault="008D72B6">
      <w:pPr>
        <w:spacing w:after="0"/>
      </w:pPr>
      <w:r>
        <w:separator/>
      </w:r>
    </w:p>
  </w:footnote>
  <w:footnote w:type="continuationSeparator" w:id="0">
    <w:p w14:paraId="73C8B1A6" w14:textId="77777777" w:rsidR="008D72B6" w:rsidRDefault="008D72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49C7" w14:textId="6E2C0EA1" w:rsidR="00611211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D47">
      <w:rPr>
        <w:rFonts w:ascii="Arial" w:hAnsi="Arial" w:cs="Arial"/>
        <w:b/>
        <w:noProof/>
        <w:sz w:val="18"/>
        <w:szCs w:val="18"/>
      </w:rPr>
      <w:t>3GPP TS 38.591-3 V0.1.0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1E2504E" w14:textId="77777777" w:rsidR="0061121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F814D" w14:textId="6F5763D4" w:rsidR="00611211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D4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802CF4" w14:textId="77777777" w:rsidR="00611211" w:rsidRDefault="00611211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810484801">
    <w:abstractNumId w:val="3"/>
  </w:num>
  <w:num w:numId="2" w16cid:durableId="1930850563">
    <w:abstractNumId w:val="5"/>
  </w:num>
  <w:num w:numId="3" w16cid:durableId="1286083230">
    <w:abstractNumId w:val="8"/>
  </w:num>
  <w:num w:numId="4" w16cid:durableId="2038895533">
    <w:abstractNumId w:val="9"/>
  </w:num>
  <w:num w:numId="5" w16cid:durableId="1016813863">
    <w:abstractNumId w:val="6"/>
  </w:num>
  <w:num w:numId="6" w16cid:durableId="1486585711">
    <w:abstractNumId w:val="2"/>
  </w:num>
  <w:num w:numId="7" w16cid:durableId="875654289">
    <w:abstractNumId w:val="7"/>
  </w:num>
  <w:num w:numId="8" w16cid:durableId="2004433923">
    <w:abstractNumId w:val="4"/>
  </w:num>
  <w:num w:numId="9" w16cid:durableId="740442811">
    <w:abstractNumId w:val="1"/>
  </w:num>
  <w:num w:numId="10" w16cid:durableId="18586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012"/>
    <w:rsid w:val="000270B9"/>
    <w:rsid w:val="00033397"/>
    <w:rsid w:val="0003339E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32EC"/>
    <w:rsid w:val="000D58AB"/>
    <w:rsid w:val="00133525"/>
    <w:rsid w:val="00173E3B"/>
    <w:rsid w:val="00174E78"/>
    <w:rsid w:val="001937AF"/>
    <w:rsid w:val="001A4C42"/>
    <w:rsid w:val="001A7420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54578"/>
    <w:rsid w:val="00465515"/>
    <w:rsid w:val="0047152A"/>
    <w:rsid w:val="0049751D"/>
    <w:rsid w:val="004B4E74"/>
    <w:rsid w:val="004C30AC"/>
    <w:rsid w:val="004C3FA0"/>
    <w:rsid w:val="004D3578"/>
    <w:rsid w:val="004D7FE9"/>
    <w:rsid w:val="004E213A"/>
    <w:rsid w:val="004F0988"/>
    <w:rsid w:val="004F3340"/>
    <w:rsid w:val="0053388B"/>
    <w:rsid w:val="00535773"/>
    <w:rsid w:val="00543E6C"/>
    <w:rsid w:val="00565087"/>
    <w:rsid w:val="00565E89"/>
    <w:rsid w:val="0057780D"/>
    <w:rsid w:val="00597B11"/>
    <w:rsid w:val="005B766D"/>
    <w:rsid w:val="005D2E01"/>
    <w:rsid w:val="005D7526"/>
    <w:rsid w:val="005E4BB2"/>
    <w:rsid w:val="005F788A"/>
    <w:rsid w:val="00602AEA"/>
    <w:rsid w:val="00611211"/>
    <w:rsid w:val="00614FDF"/>
    <w:rsid w:val="00634285"/>
    <w:rsid w:val="0063543D"/>
    <w:rsid w:val="00647114"/>
    <w:rsid w:val="006625AF"/>
    <w:rsid w:val="00670CF4"/>
    <w:rsid w:val="006912E9"/>
    <w:rsid w:val="006A323F"/>
    <w:rsid w:val="006B30D0"/>
    <w:rsid w:val="006B4AD4"/>
    <w:rsid w:val="006C3D95"/>
    <w:rsid w:val="006E5C86"/>
    <w:rsid w:val="007000D6"/>
    <w:rsid w:val="00701116"/>
    <w:rsid w:val="0070262B"/>
    <w:rsid w:val="0071174C"/>
    <w:rsid w:val="00713C44"/>
    <w:rsid w:val="00734A5B"/>
    <w:rsid w:val="0074026F"/>
    <w:rsid w:val="007429F6"/>
    <w:rsid w:val="00744E76"/>
    <w:rsid w:val="00746F6F"/>
    <w:rsid w:val="00765EA3"/>
    <w:rsid w:val="00774DA4"/>
    <w:rsid w:val="00781F0F"/>
    <w:rsid w:val="007B600E"/>
    <w:rsid w:val="007B6B89"/>
    <w:rsid w:val="007F0F4A"/>
    <w:rsid w:val="007F7DEF"/>
    <w:rsid w:val="008028A4"/>
    <w:rsid w:val="00830747"/>
    <w:rsid w:val="00830904"/>
    <w:rsid w:val="0086627E"/>
    <w:rsid w:val="00875AE8"/>
    <w:rsid w:val="008768CA"/>
    <w:rsid w:val="008C384C"/>
    <w:rsid w:val="008C7B64"/>
    <w:rsid w:val="008D190B"/>
    <w:rsid w:val="008D72B6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67D47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1353"/>
    <w:rsid w:val="00C45231"/>
    <w:rsid w:val="00C551FF"/>
    <w:rsid w:val="00C72833"/>
    <w:rsid w:val="00C80F1D"/>
    <w:rsid w:val="00C91962"/>
    <w:rsid w:val="00C93F40"/>
    <w:rsid w:val="00C96C87"/>
    <w:rsid w:val="00CA3D0C"/>
    <w:rsid w:val="00CD3C67"/>
    <w:rsid w:val="00CF4FC3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3212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E6F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0FF391C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773A1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563</Words>
  <Characters>3212</Characters>
  <Application>Microsoft Office Word</Application>
  <DocSecurity>0</DocSecurity>
  <Lines>26</Lines>
  <Paragraphs>7</Paragraphs>
  <ScaleCrop>false</ScaleCrop>
  <Company>ETSI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Guchunying</cp:lastModifiedBy>
  <cp:revision>20</cp:revision>
  <cp:lastPrinted>2019-02-25T14:05:00Z</cp:lastPrinted>
  <dcterms:created xsi:type="dcterms:W3CDTF">2022-12-04T09:47:00Z</dcterms:created>
  <dcterms:modified xsi:type="dcterms:W3CDTF">2026-01-29T11:33:00Z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